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086A3871" w14:textId="36AB0A3B" w:rsidR="0018798A" w:rsidRDefault="00657B9D" w:rsidP="0018798A">
      <w:pPr>
        <w:spacing w:before="240" w:line="280" w:lineRule="atLeast"/>
        <w:rPr>
          <w:rFonts w:ascii="Arial" w:hAnsi="Arial" w:cs="Arial"/>
          <w:sz w:val="22"/>
          <w:szCs w:val="22"/>
          <w:lang w:val="en-GB"/>
        </w:rPr>
      </w:pPr>
      <w:r w:rsidRPr="00657B9D">
        <w:rPr>
          <w:rFonts w:ascii="Arial" w:hAnsi="Arial" w:cs="Arial"/>
          <w:sz w:val="22"/>
          <w:szCs w:val="22"/>
          <w:lang w:val="en-US"/>
        </w:rPr>
        <w:t xml:space="preserve">The Prosecutor of Saint </w:t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Petersbourg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Melnik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t xml:space="preserve"> Viktor </w:t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Dmitrievich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br/>
        <w:t xml:space="preserve">2/9 </w:t>
      </w:r>
      <w:proofErr w:type="spellStart"/>
      <w:r w:rsidRPr="00657B9D">
        <w:rPr>
          <w:rFonts w:ascii="Arial" w:hAnsi="Arial" w:cs="Arial"/>
          <w:sz w:val="22"/>
          <w:szCs w:val="22"/>
          <w:lang w:val="en-US"/>
        </w:rPr>
        <w:t>Pochtamtskaya</w:t>
      </w:r>
      <w:proofErr w:type="spellEnd"/>
      <w:r w:rsidRPr="00657B9D">
        <w:rPr>
          <w:rFonts w:ascii="Arial" w:hAnsi="Arial" w:cs="Arial"/>
          <w:sz w:val="22"/>
          <w:szCs w:val="22"/>
          <w:lang w:val="en-US"/>
        </w:rPr>
        <w:t xml:space="preserve"> Street</w:t>
      </w:r>
      <w:r w:rsidRPr="00657B9D">
        <w:rPr>
          <w:rFonts w:ascii="Arial" w:hAnsi="Arial" w:cs="Arial"/>
          <w:sz w:val="22"/>
          <w:szCs w:val="22"/>
          <w:lang w:val="en-US"/>
        </w:rPr>
        <w:br/>
        <w:t>Saint Petersburg 190000</w:t>
      </w:r>
      <w:r w:rsidRPr="00657B9D">
        <w:rPr>
          <w:rFonts w:ascii="Arial" w:hAnsi="Arial" w:cs="Arial"/>
          <w:sz w:val="22"/>
          <w:szCs w:val="22"/>
          <w:lang w:val="en-US"/>
        </w:rPr>
        <w:br/>
        <w:t>RUSSIAN FEDERATION</w:t>
      </w:r>
    </w:p>
    <w:p w14:paraId="6E03EC36" w14:textId="77777777" w:rsidR="000B22C9" w:rsidRPr="00B701A8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  <w:lang w:val="en-GB"/>
        </w:rPr>
      </w:pPr>
    </w:p>
    <w:p w14:paraId="2789D76B" w14:textId="77777777" w:rsidR="00560A23" w:rsidRPr="00560A23" w:rsidRDefault="00560A23" w:rsidP="00560A23">
      <w:pPr>
        <w:rPr>
          <w:rFonts w:ascii="Arial" w:eastAsia="Times" w:hAnsi="Arial" w:cs="Arial"/>
          <w:lang w:val="en-GB"/>
        </w:rPr>
      </w:pPr>
    </w:p>
    <w:p w14:paraId="6E19EAD3" w14:textId="77777777" w:rsidR="008B50CA" w:rsidRPr="00560A23" w:rsidRDefault="008B50CA">
      <w:pPr>
        <w:rPr>
          <w:rFonts w:ascii="Arial" w:eastAsia="Times" w:hAnsi="Arial" w:cs="Arial"/>
          <w:lang w:val="en-GB"/>
        </w:rPr>
      </w:pPr>
    </w:p>
    <w:p w14:paraId="7352A160" w14:textId="77777777" w:rsidR="008B50CA" w:rsidRPr="007177BD" w:rsidRDefault="008B50CA">
      <w:pPr>
        <w:spacing w:before="100" w:after="100"/>
        <w:rPr>
          <w:rFonts w:ascii="Arial" w:eastAsia="Times" w:hAnsi="Arial" w:cs="Arial"/>
          <w:lang w:val="en-US"/>
        </w:rPr>
      </w:pPr>
    </w:p>
    <w:p w14:paraId="67F5456B" w14:textId="77777777" w:rsidR="00C330BE" w:rsidRPr="00C330BE" w:rsidRDefault="00C330BE" w:rsidP="00C330B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330BE">
        <w:rPr>
          <w:rFonts w:ascii="Arial" w:hAnsi="Arial" w:cs="Arial"/>
          <w:sz w:val="22"/>
          <w:szCs w:val="22"/>
          <w:lang w:val="en-US"/>
        </w:rPr>
        <w:t>Dear Prosecutor,</w:t>
      </w:r>
    </w:p>
    <w:p w14:paraId="6F570086" w14:textId="7E6F05C4" w:rsidR="00C330BE" w:rsidRPr="00C330BE" w:rsidRDefault="00C330BE" w:rsidP="00C330B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330BE">
        <w:rPr>
          <w:rFonts w:ascii="Arial" w:hAnsi="Arial" w:cs="Arial"/>
          <w:sz w:val="22"/>
          <w:szCs w:val="22"/>
          <w:lang w:val="en-US"/>
        </w:rPr>
        <w:t xml:space="preserve">I call on you to ensure the release of </w:t>
      </w:r>
      <w:r w:rsidRPr="00C330BE">
        <w:rPr>
          <w:rFonts w:ascii="Arial" w:hAnsi="Arial" w:cs="Arial"/>
          <w:b/>
          <w:bCs/>
          <w:sz w:val="22"/>
          <w:szCs w:val="22"/>
          <w:lang w:val="en-US"/>
        </w:rPr>
        <w:t xml:space="preserve">Aleksandra </w:t>
      </w:r>
      <w:proofErr w:type="spellStart"/>
      <w:r w:rsidRPr="00C330BE">
        <w:rPr>
          <w:rFonts w:ascii="Arial" w:hAnsi="Arial" w:cs="Arial"/>
          <w:b/>
          <w:bCs/>
          <w:sz w:val="22"/>
          <w:szCs w:val="22"/>
          <w:lang w:val="en-US"/>
        </w:rPr>
        <w:t>Skochilenko</w:t>
      </w:r>
      <w:proofErr w:type="spellEnd"/>
      <w:r w:rsidRPr="00C330BE">
        <w:rPr>
          <w:rFonts w:ascii="Arial" w:hAnsi="Arial" w:cs="Arial"/>
          <w:sz w:val="22"/>
          <w:szCs w:val="22"/>
          <w:lang w:val="en-US"/>
        </w:rPr>
        <w:t xml:space="preserve">, who is being detained for criticizing Russia´s war against Ukraine. Everyone has the right to freely express their opinions, including Aleksandra </w:t>
      </w:r>
      <w:proofErr w:type="spellStart"/>
      <w:r w:rsidRPr="00C330BE">
        <w:rPr>
          <w:rFonts w:ascii="Arial" w:hAnsi="Arial" w:cs="Arial"/>
          <w:sz w:val="22"/>
          <w:szCs w:val="22"/>
          <w:lang w:val="en-US"/>
        </w:rPr>
        <w:t>Skochilenko</w:t>
      </w:r>
      <w:proofErr w:type="spellEnd"/>
      <w:r w:rsidRPr="00C330BE">
        <w:rPr>
          <w:rFonts w:ascii="Arial" w:hAnsi="Arial" w:cs="Arial"/>
          <w:sz w:val="22"/>
          <w:szCs w:val="22"/>
          <w:lang w:val="en-US"/>
        </w:rPr>
        <w:t xml:space="preserve">. All charges against her must be dropped and she should immediately and unconditionally be released from prison. </w:t>
      </w:r>
    </w:p>
    <w:p w14:paraId="77BC0F2F" w14:textId="77777777" w:rsidR="00C330BE" w:rsidRPr="00C330BE" w:rsidRDefault="00C330BE" w:rsidP="00C330B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330BE">
        <w:rPr>
          <w:rFonts w:ascii="Arial" w:hAnsi="Arial" w:cs="Arial"/>
          <w:sz w:val="22"/>
          <w:szCs w:val="22"/>
          <w:lang w:val="en-US"/>
        </w:rPr>
        <w:t xml:space="preserve">I also call on you to ensure that, pending her release, Aleksandra </w:t>
      </w:r>
      <w:proofErr w:type="spellStart"/>
      <w:r w:rsidRPr="00C330BE">
        <w:rPr>
          <w:rFonts w:ascii="Arial" w:hAnsi="Arial" w:cs="Arial"/>
          <w:sz w:val="22"/>
          <w:szCs w:val="22"/>
          <w:lang w:val="en-US"/>
        </w:rPr>
        <w:t>Skochilenko</w:t>
      </w:r>
      <w:proofErr w:type="spellEnd"/>
      <w:r w:rsidRPr="00C330BE">
        <w:rPr>
          <w:rFonts w:ascii="Arial" w:hAnsi="Arial" w:cs="Arial"/>
          <w:sz w:val="22"/>
          <w:szCs w:val="22"/>
          <w:lang w:val="en-US"/>
        </w:rPr>
        <w:t xml:space="preserve"> is held in conditions that comply with international standards, and she has access to adequate healthcare as well as the food that is suitable to her medical condition. Aleksandra </w:t>
      </w:r>
      <w:proofErr w:type="spellStart"/>
      <w:r w:rsidRPr="00C330BE">
        <w:rPr>
          <w:rFonts w:ascii="Arial" w:hAnsi="Arial" w:cs="Arial"/>
          <w:sz w:val="22"/>
          <w:szCs w:val="22"/>
          <w:lang w:val="en-US"/>
        </w:rPr>
        <w:t>Skochilenko</w:t>
      </w:r>
      <w:proofErr w:type="spellEnd"/>
      <w:r w:rsidRPr="00C330BE">
        <w:rPr>
          <w:rFonts w:ascii="Arial" w:hAnsi="Arial" w:cs="Arial"/>
          <w:sz w:val="22"/>
          <w:szCs w:val="22"/>
          <w:lang w:val="en-US"/>
        </w:rPr>
        <w:t xml:space="preserve"> must be protected from harassment by detention </w:t>
      </w:r>
      <w:proofErr w:type="spellStart"/>
      <w:r w:rsidRPr="00C330BE">
        <w:rPr>
          <w:rFonts w:ascii="Arial" w:hAnsi="Arial" w:cs="Arial"/>
          <w:sz w:val="22"/>
          <w:szCs w:val="22"/>
          <w:lang w:val="en-US"/>
        </w:rPr>
        <w:t>centre</w:t>
      </w:r>
      <w:proofErr w:type="spellEnd"/>
      <w:r w:rsidRPr="00C330BE">
        <w:rPr>
          <w:rFonts w:ascii="Arial" w:hAnsi="Arial" w:cs="Arial"/>
          <w:sz w:val="22"/>
          <w:szCs w:val="22"/>
          <w:lang w:val="en-US"/>
        </w:rPr>
        <w:t xml:space="preserve"> employees and her cellmates.</w:t>
      </w:r>
    </w:p>
    <w:p w14:paraId="049F7DAE" w14:textId="77777777" w:rsidR="00C330BE" w:rsidRPr="00C330BE" w:rsidRDefault="00C330BE" w:rsidP="00C330BE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C330BE">
        <w:rPr>
          <w:rFonts w:ascii="Arial" w:hAnsi="Arial" w:cs="Arial"/>
          <w:sz w:val="22"/>
          <w:szCs w:val="22"/>
          <w:lang w:val="en-US"/>
        </w:rPr>
        <w:t>Yours sincerely,</w:t>
      </w:r>
    </w:p>
    <w:p w14:paraId="635B5214" w14:textId="6991F675" w:rsidR="00F55186" w:rsidRPr="00F55186" w:rsidRDefault="00F55186" w:rsidP="00F5518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1C5F2BC5" w14:textId="77777777" w:rsidR="00D04301" w:rsidRDefault="00D04301" w:rsidP="0003234E">
      <w:pPr>
        <w:spacing w:before="240" w:line="280" w:lineRule="atLeast"/>
        <w:rPr>
          <w:rFonts w:ascii="Arial" w:hAnsi="Arial" w:cs="Arial"/>
          <w:sz w:val="22"/>
          <w:szCs w:val="22"/>
        </w:rPr>
      </w:pP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B22C9"/>
    <w:rsid w:val="000B7A89"/>
    <w:rsid w:val="001669E3"/>
    <w:rsid w:val="0018798A"/>
    <w:rsid w:val="002044CA"/>
    <w:rsid w:val="004A76DC"/>
    <w:rsid w:val="00560A23"/>
    <w:rsid w:val="0058330A"/>
    <w:rsid w:val="005B0442"/>
    <w:rsid w:val="00657B9D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87A02"/>
    <w:rsid w:val="00AB5F9E"/>
    <w:rsid w:val="00AE5A9A"/>
    <w:rsid w:val="00B11FE3"/>
    <w:rsid w:val="00B3507D"/>
    <w:rsid w:val="00B40CCF"/>
    <w:rsid w:val="00B54B25"/>
    <w:rsid w:val="00C00663"/>
    <w:rsid w:val="00C330BE"/>
    <w:rsid w:val="00CC43C9"/>
    <w:rsid w:val="00D04301"/>
    <w:rsid w:val="00DB5760"/>
    <w:rsid w:val="00DD6747"/>
    <w:rsid w:val="00E903D0"/>
    <w:rsid w:val="00EF0BA5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7</cp:revision>
  <cp:lastPrinted>2009-11-15T09:54:00Z</cp:lastPrinted>
  <dcterms:created xsi:type="dcterms:W3CDTF">2022-11-29T20:27:00Z</dcterms:created>
  <dcterms:modified xsi:type="dcterms:W3CDTF">2022-11-29T20:48:00Z</dcterms:modified>
</cp:coreProperties>
</file>